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9 — Goodwill Adjustment Request (hardship)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— same as Letter 8]</w:t>
      </w:r>
    </w:p>
    <w:p>
      <w:pPr>
        <w:spacing w:after="40"/>
      </w:pPr>
    </w:p>
    <w:p>
      <w:pPr>
        <w:spacing w:after="40"/>
      </w:pPr>
      <w:r>
        <w:t>Re: Goodwill adjustment request — account ending [LAST 4]</w:t>
      </w:r>
    </w:p>
    <w:p>
      <w:pPr>
        <w:spacing w:after="40"/>
      </w:pPr>
    </w:p>
    <w:p>
      <w:pPr>
        <w:spacing w:after="40"/>
      </w:pPr>
      <w:r>
        <w:t>Dear [LENDER NAME] team:</w:t>
      </w:r>
    </w:p>
    <w:p>
      <w:pPr>
        <w:spacing w:after="40"/>
      </w:pPr>
    </w:p>
    <w:p>
      <w:pPr>
        <w:spacing w:after="40"/>
      </w:pPr>
      <w:r>
        <w:t>I'm writing about the late payments reported on my account ending [LAST 4] for [MONTHS/RANGE, e.g., "March through May 2024"].</w:t>
      </w:r>
    </w:p>
    <w:p>
      <w:pPr>
        <w:spacing w:after="40"/>
      </w:pPr>
    </w:p>
    <w:p>
      <w:pPr>
        <w:spacing w:after="40"/>
      </w:pPr>
      <w:r>
        <w:t>I'm not disputing them — they happened, and they were mine. During that period, [TWO HONEST SENTENCES MAXIMUM: "I was hospitalized and out of work for eight weeks" / "I lost my job in a layoff and my income stopped for three months" / "I was going through a divorce and the account slipped during the transition"].</w:t>
      </w:r>
    </w:p>
    <w:p>
      <w:pPr>
        <w:spacing w:after="40"/>
      </w:pPr>
    </w:p>
    <w:p>
      <w:pPr>
        <w:spacing w:after="40"/>
      </w:pPr>
      <w:r>
        <w:t>What I want you to know is what happened next: as soon as I was able, I brought the account current, and I've now made [NUMBER] consecutive on-time payments. [IF TRUE: "I never stopped communicating with your team during that period, and I paid what I could when I could."]</w:t>
      </w:r>
    </w:p>
    <w:p>
      <w:pPr>
        <w:spacing w:after="40"/>
      </w:pPr>
    </w:p>
    <w:p>
      <w:pPr>
        <w:spacing w:after="40"/>
      </w:pPr>
      <w:r>
        <w:t>I'm asking for a goodwill adjustment removing the late payment notations from that period from my credit reports with all three bureaus. I'm rebuilding — [CONCRETE STAKE] — and those months, which don't reflect how I've handled this account before or since, are the heaviest thing I'm carrying.</w:t>
      </w:r>
    </w:p>
    <w:p>
      <w:pPr>
        <w:spacing w:after="40"/>
      </w:pPr>
    </w:p>
    <w:p>
      <w:pPr>
        <w:spacing w:after="40"/>
      </w:pPr>
      <w:r>
        <w:t>Whatever you can do, I appreciate you reading this far.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 / CONTACT]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