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8 — Goodwill Adjustment Request (loyal customer)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[YOUR NAME]</w:t>
      </w:r>
    </w:p>
    <w:p>
      <w:pPr>
        <w:spacing w:after="40"/>
      </w:pPr>
      <w:r>
        <w:t>[ADDRESS]</w:t>
      </w:r>
    </w:p>
    <w:p>
      <w:pPr>
        <w:spacing w:after="40"/>
      </w:pPr>
      <w:r>
        <w:t>[DATE]</w:t>
      </w:r>
    </w:p>
    <w:p>
      <w:pPr>
        <w:spacing w:after="40"/>
      </w:pPr>
    </w:p>
    <w:p>
      <w:pPr>
        <w:spacing w:after="40"/>
      </w:pPr>
      <w:r>
        <w:t>[LENDER NAME]</w:t>
      </w:r>
    </w:p>
    <w:p>
      <w:pPr>
        <w:spacing w:after="40"/>
      </w:pPr>
      <w:r>
        <w:t>[CUSTOMER SERVICE ADDRESS — or "Office of the CEO, ATTN: Executive Customer Relations" at corporate HQ]</w:t>
      </w:r>
    </w:p>
    <w:p>
      <w:pPr>
        <w:spacing w:after="40"/>
      </w:pPr>
    </w:p>
    <w:p>
      <w:pPr>
        <w:spacing w:after="40"/>
      </w:pPr>
      <w:r>
        <w:t>Re: Goodwill adjustment request — account ending [LAST 4]</w:t>
      </w:r>
    </w:p>
    <w:p>
      <w:pPr>
        <w:spacing w:after="40"/>
      </w:pPr>
    </w:p>
    <w:p>
      <w:pPr>
        <w:spacing w:after="40"/>
      </w:pPr>
      <w:r>
        <w:t>Dear [LENDER NAME] team:</w:t>
      </w:r>
    </w:p>
    <w:p>
      <w:pPr>
        <w:spacing w:after="40"/>
      </w:pPr>
    </w:p>
    <w:p>
      <w:pPr>
        <w:spacing w:after="40"/>
      </w:pPr>
      <w:r>
        <w:t>I've been a [LENDER] customer since [YEAR], and I'm writing about the [MONTH YEAR] late payment reported on my account ending [LAST 4].</w:t>
      </w:r>
    </w:p>
    <w:p>
      <w:pPr>
        <w:spacing w:after="40"/>
      </w:pPr>
    </w:p>
    <w:p>
      <w:pPr>
        <w:spacing w:after="40"/>
      </w:pPr>
      <w:r>
        <w:t>That late payment was my fault, and I'm not disputing it. [IF THERE'S A ONE-SENTENCE STORY, IT GOES HERE: "That month, (brief honest reason — hospitalization, job loss, a failed autopay after a bank change), and I missed a payment I had every intention of making."]</w:t>
      </w:r>
    </w:p>
    <w:p>
      <w:pPr>
        <w:spacing w:after="40"/>
      </w:pPr>
    </w:p>
    <w:p>
      <w:pPr>
        <w:spacing w:after="40"/>
      </w:pPr>
      <w:r>
        <w:t>Since then, I've made [NUMBER] consecutive on-time payments, and the account is current. Aside from that single month, my history with you has been clean, and I'd like to keep building it.</w:t>
      </w:r>
    </w:p>
    <w:p>
      <w:pPr>
        <w:spacing w:after="40"/>
      </w:pPr>
    </w:p>
    <w:p>
      <w:pPr>
        <w:spacing w:after="40"/>
      </w:pPr>
      <w:r>
        <w:t>I'm asking you to make a goodwill adjustment: removing the [MONTH YEAR] late payment notation from my credit reports with Equifax, Experian, and TransUnion. This single notation is now the largest negative item on my file, and it's affecting [YOUR CONCRETE STAKE: "my ability to qualify for a mortgage this year" / "the rates I'm being offered"].</w:t>
      </w:r>
    </w:p>
    <w:p>
      <w:pPr>
        <w:spacing w:after="40"/>
      </w:pPr>
    </w:p>
    <w:p>
      <w:pPr>
        <w:spacing w:after="40"/>
      </w:pPr>
      <w:r>
        <w:t>I understand this adjustment is discretionary, and I'd be genuinely grateful for it. Thank you for considering it — and for [NUMBER] otherwise good years as your customer.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NAME]</w:t>
      </w:r>
    </w:p>
    <w:p>
      <w:pPr>
        <w:spacing w:after="40"/>
      </w:pPr>
      <w:r>
        <w:t>[PHONE / EMAIL]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