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28"/>
        </w:rPr>
        <w:t>Letter 10 — Pay-for-Delete Offer</w:t>
      </w:r>
    </w:p>
    <w:p>
      <w:r>
        <w:rPr>
          <w:i/>
          <w:sz w:val="18"/>
        </w:rPr>
        <w:t>Fill in every [BRACKET] with your own facts, in your own words. Full instructions: The Credit Comeback, Chapters 6–9. Send copies, never originals — certified mail, return receipt requested.</w:t>
      </w:r>
    </w:p>
    <w:p/>
    <w:p>
      <w:pPr>
        <w:spacing w:after="40"/>
      </w:pPr>
      <w:r>
        <w:t>[YOUR NAME / ADDRESS / DATE]</w:t>
      </w:r>
    </w:p>
    <w:p>
      <w:pPr>
        <w:spacing w:after="40"/>
      </w:pPr>
    </w:p>
    <w:p>
      <w:pPr>
        <w:spacing w:after="40"/>
      </w:pPr>
      <w:r>
        <w:t>[COLLECTION AGENCY NAME]</w:t>
      </w:r>
    </w:p>
    <w:p>
      <w:pPr>
        <w:spacing w:after="40"/>
      </w:pPr>
      <w:r>
        <w:t>[ADDRESS]</w:t>
      </w:r>
    </w:p>
    <w:p>
      <w:pPr>
        <w:spacing w:after="40"/>
      </w:pPr>
    </w:p>
    <w:p>
      <w:pPr>
        <w:spacing w:after="40"/>
      </w:pPr>
      <w:r>
        <w:t>Re: Account #[COLLECTOR'S ACCOUNT NUMBER] — settlement offer, deletion basis</w:t>
      </w:r>
    </w:p>
    <w:p>
      <w:pPr>
        <w:spacing w:after="40"/>
      </w:pPr>
    </w:p>
    <w:p>
      <w:pPr>
        <w:spacing w:after="40"/>
      </w:pPr>
      <w:r>
        <w:t>To whom it may concern:</w:t>
      </w:r>
    </w:p>
    <w:p>
      <w:pPr>
        <w:spacing w:after="40"/>
      </w:pPr>
    </w:p>
    <w:p>
      <w:pPr>
        <w:spacing w:after="40"/>
      </w:pPr>
      <w:r>
        <w:t>This letter is an offer to resolve the above account, which you report to [EQUIFAX / EXPERIAN / TRANSUNION — list those showing it] with a balance of [$ AMOUNT].</w:t>
      </w:r>
    </w:p>
    <w:p>
      <w:pPr>
        <w:spacing w:after="40"/>
      </w:pPr>
    </w:p>
    <w:p>
      <w:pPr>
        <w:spacing w:after="40"/>
      </w:pPr>
      <w:r>
        <w:t>I am offering payment of [$ OFFER AMOUNT] as settlement in full of this account, on the following condition: upon payment, you will request deletion of this tradeline from every consumer reporting agency to which you have reported it.</w:t>
      </w:r>
    </w:p>
    <w:p>
      <w:pPr>
        <w:spacing w:after="40"/>
      </w:pPr>
    </w:p>
    <w:p>
      <w:pPr>
        <w:spacing w:after="40"/>
      </w:pPr>
      <w:r>
        <w:t>If these terms are acceptable, please send me written confirmation on your letterhead stating: (1) that [$ OFFER] will be accepted as settlement in full of this account; (2) that upon payment you will request deletion of the tradeline from all bureaus; and (3) the address where payment should be sent. Upon receiving that written confirmation, I will remit payment by [cashier's check / money order] within [15] days.</w:t>
      </w:r>
    </w:p>
    <w:p>
      <w:pPr>
        <w:spacing w:after="40"/>
      </w:pPr>
    </w:p>
    <w:p>
      <w:pPr>
        <w:spacing w:after="40"/>
      </w:pPr>
      <w:r>
        <w:t>This offer is contingent on written agreement to all terms above before payment. This letter is not an acknowledgment of liability for this debt, and no payment will be made except under a written agreement.</w:t>
      </w:r>
    </w:p>
    <w:p>
      <w:pPr>
        <w:spacing w:after="40"/>
      </w:pPr>
    </w:p>
    <w:p>
      <w:pPr>
        <w:spacing w:after="40"/>
      </w:pPr>
      <w:r>
        <w:t>This offer expires [DATE — 30 days out].</w:t>
      </w:r>
    </w:p>
    <w:p>
      <w:pPr>
        <w:spacing w:after="40"/>
      </w:pPr>
    </w:p>
    <w:p>
      <w:pPr>
        <w:spacing w:after="40"/>
      </w:pPr>
      <w:r>
        <w:t>Sincerely,</w:t>
      </w:r>
    </w:p>
    <w:p>
      <w:pPr>
        <w:spacing w:after="40"/>
      </w:pPr>
      <w:r>
        <w:t>[SIGNATURE / PRINTED NAME]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